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002 Best of the best Jazz-Funk Одна вікова категорія Solo ГРОШОВА ВИНАГОРОДА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Шаповалова Тетяна</w:t>
      </w:r>
    </w:p>
    <w:p>
      <w:pPr>
        <w:spacing w:before="0" w:after="0"/>
      </w:pPr>
      <w:r>
        <w:t>B - Дар`я Алексашина</w:t>
      </w:r>
    </w:p>
    <w:p>
      <w:pPr>
        <w:spacing w:before="0" w:after="0"/>
      </w:pPr>
      <w:r>
        <w:t>C - Альона Міщенко</w:t>
      </w:r>
    </w:p>
    <w:p>
      <w:pPr>
        <w:spacing w:before="0" w:after="0"/>
      </w:pPr>
      <w:r>
        <w:t>D - Сидорцова Яна</w:t>
      </w:r>
    </w:p>
    <w:p>
      <w:pPr>
        <w:spacing w:before="0" w:after="0"/>
      </w:pPr>
      <w:r>
        <w:t>E - KATiA (Чернігів)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#313 Дар`я Копотєва - 1 місце</w:t>
      </w:r>
    </w:p>
    <w:p>
      <w:pPr>
        <w:pStyle w:val="ListNumber"/>
      </w:pPr>
      <w:r>
        <w:t>#388 Діана Бейда - 2 місце</w:t>
      </w:r>
    </w:p>
    <w:p>
      <w:pPr>
        <w:pStyle w:val="ListNumber"/>
      </w:pPr>
      <w:r>
        <w:t>#344 Валерія Хамула - 3 місце</w:t>
      </w:r>
    </w:p>
    <w:p>
      <w:pPr>
        <w:pStyle w:val="ListNumber"/>
      </w:pPr>
      <w:r>
        <w:t>#20 Крістіна Белякіна - 4 місце</w:t>
      </w:r>
    </w:p>
    <w:p>
      <w:pPr>
        <w:pStyle w:val="ListNumber"/>
      </w:pPr>
      <w:r>
        <w:t>#330 Софія Прокопенко - 5 місце</w:t>
      </w:r>
    </w:p>
    <w:p>
      <w:pPr>
        <w:pStyle w:val="ListNumber"/>
      </w:pPr>
      <w:r>
        <w:t>#257 Олександр Коркішко - 6 місце</w:t>
      </w:r>
    </w:p>
    <w:p>
      <w:pPr>
        <w:pStyle w:val="ListNumber"/>
      </w:pPr>
      <w:r>
        <w:t>#147 Арсенія Ротанова - 7 місце</w:t>
      </w:r>
    </w:p>
    <w:p>
      <w:pPr>
        <w:pStyle w:val="ListNumber"/>
      </w:pPr>
      <w:r>
        <w:t>#144 Альона Проценко - 8 місце</w:t>
      </w:r>
    </w:p>
    <w:p>
      <w:pPr>
        <w:pStyle w:val="ListNumber"/>
      </w:pPr>
      <w:r>
        <w:t>#110 Варвара Затешилова - 9 місце</w:t>
      </w:r>
    </w:p>
    <w:p>
      <w:pPr>
        <w:pStyle w:val="ListNumber"/>
      </w:pPr>
      <w:r>
        <w:t>#88 Христина Білогурова - 10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313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388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344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20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8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330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10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257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147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8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7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144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8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8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110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8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10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9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88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10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8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10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